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8ABC6" w14:textId="77777777" w:rsidR="006C0C43" w:rsidRDefault="00000000">
      <w:pPr>
        <w:jc w:val="center"/>
      </w:pPr>
      <w:r>
        <w:rPr>
          <w:b/>
          <w:sz w:val="28"/>
        </w:rPr>
        <w:t>PROGRAMMA SVOLTO</w:t>
      </w:r>
    </w:p>
    <w:p w14:paraId="0502872D" w14:textId="77777777" w:rsidR="006C0C43" w:rsidRDefault="00000000">
      <w:r>
        <w:t>Classe 5B Informatica – A.S. 2025/2026</w:t>
      </w:r>
    </w:p>
    <w:p w14:paraId="4D087E52" w14:textId="77777777" w:rsidR="006C0C43" w:rsidRDefault="00000000">
      <w:r>
        <w:t>Disciplina: Matematica e Complementi di Matematica</w:t>
      </w:r>
    </w:p>
    <w:p w14:paraId="59E2F9BD" w14:textId="77777777" w:rsidR="006C0C43" w:rsidRDefault="00000000">
      <w:r>
        <w:t>Docente: Prof.ssa Colace Maria Teresa</w:t>
      </w:r>
      <w:r>
        <w:br/>
      </w:r>
    </w:p>
    <w:p w14:paraId="73939B5A" w14:textId="77777777" w:rsidR="006C0C43" w:rsidRPr="00F905BD" w:rsidRDefault="00000000">
      <w:proofErr w:type="spellStart"/>
      <w:r w:rsidRPr="00F905BD">
        <w:rPr>
          <w:b/>
        </w:rPr>
        <w:t>Richiami</w:t>
      </w:r>
      <w:proofErr w:type="spellEnd"/>
      <w:r w:rsidRPr="00F905BD">
        <w:rPr>
          <w:b/>
        </w:rPr>
        <w:t xml:space="preserve"> di </w:t>
      </w:r>
      <w:proofErr w:type="spellStart"/>
      <w:r w:rsidRPr="00F905BD">
        <w:rPr>
          <w:b/>
        </w:rPr>
        <w:t>Analisi</w:t>
      </w:r>
      <w:proofErr w:type="spellEnd"/>
    </w:p>
    <w:p w14:paraId="00BBC7C8" w14:textId="77777777" w:rsidR="006C0C43" w:rsidRPr="00F905BD" w:rsidRDefault="00000000">
      <w:r w:rsidRPr="00F905BD">
        <w:t>- Classificazione delle funzioni</w:t>
      </w:r>
      <w:r w:rsidRPr="00F905BD">
        <w:br/>
        <w:t>- Dominio</w:t>
      </w:r>
      <w:r w:rsidRPr="00F905BD">
        <w:br/>
        <w:t>- Intersezioni con gli assi</w:t>
      </w:r>
      <w:r w:rsidRPr="00F905BD">
        <w:br/>
        <w:t>- Studio del segno</w:t>
      </w:r>
      <w:r w:rsidRPr="00F905BD">
        <w:br/>
        <w:t>- Limiti e continuità</w:t>
      </w:r>
      <w:r w:rsidRPr="00F905BD">
        <w:br/>
        <w:t>- Asintoti</w:t>
      </w:r>
    </w:p>
    <w:p w14:paraId="3EEBEF57" w14:textId="77777777" w:rsidR="006C0C43" w:rsidRPr="00F905BD" w:rsidRDefault="00000000">
      <w:r w:rsidRPr="00F905BD">
        <w:rPr>
          <w:b/>
        </w:rPr>
        <w:t>Le Derivate</w:t>
      </w:r>
    </w:p>
    <w:p w14:paraId="7C49B279" w14:textId="77777777" w:rsidR="006C0C43" w:rsidRPr="00F905BD" w:rsidRDefault="00000000">
      <w:r w:rsidRPr="00F905BD">
        <w:t>- Definizione di derivata</w:t>
      </w:r>
      <w:r w:rsidRPr="00F905BD">
        <w:br/>
        <w:t>- Significato geometrico</w:t>
      </w:r>
      <w:r w:rsidRPr="00F905BD">
        <w:br/>
        <w:t>- Regole di derivazione</w:t>
      </w:r>
      <w:r w:rsidRPr="00F905BD">
        <w:br/>
        <w:t>- Derivate di ordine superiore</w:t>
      </w:r>
      <w:r w:rsidRPr="00F905BD">
        <w:br/>
        <w:t>- Massimi e minimi</w:t>
      </w:r>
      <w:r w:rsidRPr="00F905BD">
        <w:br/>
        <w:t>- Concavità e flessi</w:t>
      </w:r>
    </w:p>
    <w:p w14:paraId="3250B768" w14:textId="77777777" w:rsidR="006C0C43" w:rsidRPr="00F905BD" w:rsidRDefault="00000000">
      <w:r w:rsidRPr="00F905BD">
        <w:rPr>
          <w:b/>
        </w:rPr>
        <w:t>Studio di funzione</w:t>
      </w:r>
    </w:p>
    <w:p w14:paraId="5D98D68A" w14:textId="77777777" w:rsidR="006C0C43" w:rsidRPr="00F905BD" w:rsidRDefault="00000000">
      <w:r w:rsidRPr="00F905BD">
        <w:t>- Dominio</w:t>
      </w:r>
      <w:r w:rsidRPr="00F905BD">
        <w:br/>
        <w:t>- Intersezioni</w:t>
      </w:r>
      <w:r w:rsidRPr="00F905BD">
        <w:br/>
        <w:t>- Segno</w:t>
      </w:r>
      <w:r w:rsidRPr="00F905BD">
        <w:br/>
        <w:t>- Asintoti</w:t>
      </w:r>
      <w:r w:rsidRPr="00F905BD">
        <w:br/>
        <w:t>- Studio della derivata prima e seconda</w:t>
      </w:r>
      <w:r w:rsidRPr="00F905BD">
        <w:br/>
        <w:t>- Rappresentazione grafica</w:t>
      </w:r>
    </w:p>
    <w:p w14:paraId="4B6B4A18" w14:textId="77777777" w:rsidR="006C0C43" w:rsidRPr="00F905BD" w:rsidRDefault="00000000">
      <w:r w:rsidRPr="00F905BD">
        <w:rPr>
          <w:b/>
        </w:rPr>
        <w:t>Gli Integrali</w:t>
      </w:r>
    </w:p>
    <w:p w14:paraId="6E064C03" w14:textId="77777777" w:rsidR="006C0C43" w:rsidRPr="00F905BD" w:rsidRDefault="00000000">
      <w:r w:rsidRPr="00F905BD">
        <w:t xml:space="preserve">- </w:t>
      </w:r>
      <w:proofErr w:type="spellStart"/>
      <w:r w:rsidRPr="00F905BD">
        <w:t>Integrale</w:t>
      </w:r>
      <w:proofErr w:type="spellEnd"/>
      <w:r w:rsidRPr="00F905BD">
        <w:t xml:space="preserve"> </w:t>
      </w:r>
      <w:proofErr w:type="spellStart"/>
      <w:r w:rsidRPr="00F905BD">
        <w:t>indefinito</w:t>
      </w:r>
      <w:proofErr w:type="spellEnd"/>
      <w:r w:rsidRPr="00F905BD">
        <w:t xml:space="preserve"> e </w:t>
      </w:r>
      <w:proofErr w:type="spellStart"/>
      <w:r w:rsidRPr="00F905BD">
        <w:t>definito</w:t>
      </w:r>
      <w:proofErr w:type="spellEnd"/>
      <w:r w:rsidRPr="00F905BD">
        <w:br/>
        <w:t xml:space="preserve">- Metodi di </w:t>
      </w:r>
      <w:proofErr w:type="spellStart"/>
      <w:r w:rsidRPr="00F905BD">
        <w:t>integrazione</w:t>
      </w:r>
      <w:proofErr w:type="spellEnd"/>
      <w:r w:rsidRPr="00F905BD">
        <w:br/>
        <w:t xml:space="preserve">- </w:t>
      </w:r>
      <w:proofErr w:type="spellStart"/>
      <w:r w:rsidRPr="00F905BD">
        <w:t>Teoremi</w:t>
      </w:r>
      <w:proofErr w:type="spellEnd"/>
      <w:r w:rsidRPr="00F905BD">
        <w:t xml:space="preserve"> </w:t>
      </w:r>
      <w:proofErr w:type="spellStart"/>
      <w:r w:rsidRPr="00F905BD">
        <w:t>fondamentali</w:t>
      </w:r>
      <w:proofErr w:type="spellEnd"/>
      <w:r w:rsidRPr="00F905BD">
        <w:br/>
        <w:t xml:space="preserve">- </w:t>
      </w:r>
      <w:proofErr w:type="spellStart"/>
      <w:r w:rsidRPr="00F905BD">
        <w:t>Applicazioni</w:t>
      </w:r>
      <w:proofErr w:type="spellEnd"/>
      <w:r w:rsidRPr="00F905BD">
        <w:t xml:space="preserve"> (</w:t>
      </w:r>
      <w:proofErr w:type="spellStart"/>
      <w:r w:rsidRPr="00F905BD">
        <w:t>aree</w:t>
      </w:r>
      <w:proofErr w:type="spellEnd"/>
      <w:r w:rsidRPr="00F905BD">
        <w:t>, volumi)</w:t>
      </w:r>
    </w:p>
    <w:p w14:paraId="5C3DE347" w14:textId="6D611366" w:rsidR="006C0C43" w:rsidRPr="00F905BD" w:rsidRDefault="00355B3E" w:rsidP="00355B3E">
      <w:r w:rsidRPr="00F905BD">
        <w:t xml:space="preserve">Pomigliano,15/05/2026                                                                            </w:t>
      </w:r>
      <w:proofErr w:type="spellStart"/>
      <w:r w:rsidRPr="00F905BD">
        <w:t>Firma</w:t>
      </w:r>
      <w:proofErr w:type="spellEnd"/>
      <w:r w:rsidRPr="00F905BD">
        <w:t xml:space="preserve"> del </w:t>
      </w:r>
      <w:proofErr w:type="spellStart"/>
      <w:r w:rsidRPr="00F905BD">
        <w:t>docente</w:t>
      </w:r>
      <w:proofErr w:type="spellEnd"/>
      <w:r w:rsidRPr="00F905BD">
        <w:br/>
        <w:t xml:space="preserve">                                                                                                                    </w:t>
      </w:r>
      <w:proofErr w:type="spellStart"/>
      <w:r w:rsidRPr="00F905BD">
        <w:t>Prof.ssa</w:t>
      </w:r>
      <w:proofErr w:type="spellEnd"/>
      <w:r w:rsidRPr="00F905BD">
        <w:t xml:space="preserve"> Maria Teresa Colace </w:t>
      </w:r>
    </w:p>
    <w:sectPr w:rsidR="006C0C43" w:rsidRPr="00F905BD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08DE7" w14:textId="77777777" w:rsidR="004C0228" w:rsidRDefault="004C0228">
      <w:pPr>
        <w:spacing w:after="0" w:line="240" w:lineRule="auto"/>
      </w:pPr>
      <w:r>
        <w:separator/>
      </w:r>
    </w:p>
  </w:endnote>
  <w:endnote w:type="continuationSeparator" w:id="0">
    <w:p w14:paraId="52F837C1" w14:textId="77777777" w:rsidR="004C0228" w:rsidRDefault="004C0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1D7C2" w14:textId="77777777" w:rsidR="004C0228" w:rsidRDefault="004C0228">
      <w:pPr>
        <w:spacing w:after="0" w:line="240" w:lineRule="auto"/>
      </w:pPr>
      <w:r>
        <w:separator/>
      </w:r>
    </w:p>
  </w:footnote>
  <w:footnote w:type="continuationSeparator" w:id="0">
    <w:p w14:paraId="2E76A596" w14:textId="77777777" w:rsidR="004C0228" w:rsidRDefault="004C0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D9DF5" w14:textId="77777777" w:rsidR="006C0C43" w:rsidRDefault="00000000">
    <w:pPr>
      <w:pStyle w:val="Intestazione"/>
      <w:jc w:val="center"/>
    </w:pPr>
    <w:r>
      <w:rPr>
        <w:b/>
        <w:sz w:val="20"/>
      </w:rPr>
      <w:t xml:space="preserve">I.T.I.S. 'Barsanti' – Pomigliano </w:t>
    </w:r>
    <w:proofErr w:type="spellStart"/>
    <w:r>
      <w:rPr>
        <w:b/>
        <w:sz w:val="20"/>
      </w:rPr>
      <w:t>d'Arco</w:t>
    </w:r>
    <w:proofErr w:type="spellEnd"/>
    <w:r>
      <w:rPr>
        <w:b/>
        <w:sz w:val="20"/>
      </w:rPr>
      <w:br/>
      <w:t>Anno Scolastico 2025/2026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01162643">
    <w:abstractNumId w:val="8"/>
  </w:num>
  <w:num w:numId="2" w16cid:durableId="1912234995">
    <w:abstractNumId w:val="6"/>
  </w:num>
  <w:num w:numId="3" w16cid:durableId="2125074479">
    <w:abstractNumId w:val="5"/>
  </w:num>
  <w:num w:numId="4" w16cid:durableId="1967003453">
    <w:abstractNumId w:val="4"/>
  </w:num>
  <w:num w:numId="5" w16cid:durableId="1811358835">
    <w:abstractNumId w:val="7"/>
  </w:num>
  <w:num w:numId="6" w16cid:durableId="1502313248">
    <w:abstractNumId w:val="3"/>
  </w:num>
  <w:num w:numId="7" w16cid:durableId="1625039233">
    <w:abstractNumId w:val="2"/>
  </w:num>
  <w:num w:numId="8" w16cid:durableId="162166675">
    <w:abstractNumId w:val="1"/>
  </w:num>
  <w:num w:numId="9" w16cid:durableId="189611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6086D"/>
    <w:rsid w:val="0029639D"/>
    <w:rsid w:val="00326F90"/>
    <w:rsid w:val="003274C7"/>
    <w:rsid w:val="00355B3E"/>
    <w:rsid w:val="004C0228"/>
    <w:rsid w:val="006C0C43"/>
    <w:rsid w:val="00737E1C"/>
    <w:rsid w:val="00AA1D8D"/>
    <w:rsid w:val="00B47730"/>
    <w:rsid w:val="00CB0664"/>
    <w:rsid w:val="00D04FE6"/>
    <w:rsid w:val="00F905BD"/>
    <w:rsid w:val="00FC693F"/>
    <w:rsid w:val="00FE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7BFDA6"/>
  <w14:defaultImageDpi w14:val="300"/>
  <w15:docId w15:val="{E74EAFCC-5B0D-4D17-8BEE-25798F666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maria teresa colace</cp:lastModifiedBy>
  <cp:revision>2</cp:revision>
  <dcterms:created xsi:type="dcterms:W3CDTF">2026-05-05T08:57:00Z</dcterms:created>
  <dcterms:modified xsi:type="dcterms:W3CDTF">2026-05-05T08:57:00Z</dcterms:modified>
  <cp:category/>
</cp:coreProperties>
</file>